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Extracted Titration Data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equivalents</w:t>
            </w:r>
          </w:p>
        </w:tc>
        <w:tc>
          <w:tcPr>
            <w:tcW w:type="dxa" w:w="2880"/>
          </w:tcPr>
          <w:p>
            <w:r>
              <w:t>pH</w:t>
            </w:r>
          </w:p>
        </w:tc>
        <w:tc>
          <w:tcPr>
            <w:tcW w:type="dxa" w:w="2880"/>
          </w:tcPr>
          <w:p>
            <w:r>
              <w:t>fit</w:t>
            </w:r>
          </w:p>
        </w:tc>
      </w:tr>
      <w:tr>
        <w:tc>
          <w:tcPr>
            <w:tcW w:type="dxa" w:w="2880"/>
          </w:tcPr>
          <w:p>
            <w:r>
              <w:t>0.05</w:t>
            </w:r>
          </w:p>
        </w:tc>
        <w:tc>
          <w:tcPr>
            <w:tcW w:type="dxa" w:w="2880"/>
          </w:tcPr>
          <w:p>
            <w:r>
              <w:t>5.79129543</w:t>
            </w:r>
          </w:p>
        </w:tc>
        <w:tc>
          <w:tcPr>
            <w:tcW w:type="dxa" w:w="2880"/>
          </w:tcPr>
          <w:p>
            <w:r>
              <w:t>5.782</w:t>
            </w:r>
          </w:p>
        </w:tc>
      </w:tr>
      <w:tr>
        <w:tc>
          <w:tcPr>
            <w:tcW w:type="dxa" w:w="2880"/>
          </w:tcPr>
          <w:p>
            <w:r>
              <w:t>0.09736842</w:t>
            </w:r>
          </w:p>
        </w:tc>
        <w:tc>
          <w:tcPr>
            <w:tcW w:type="dxa" w:w="2880"/>
          </w:tcPr>
          <w:p>
            <w:r>
              <w:t>5.47353452</w:t>
            </w:r>
          </w:p>
        </w:tc>
        <w:tc>
          <w:tcPr>
            <w:tcW w:type="dxa" w:w="2880"/>
          </w:tcPr>
          <w:p>
            <w:r>
              <w:t>5.471</w:t>
            </w:r>
          </w:p>
        </w:tc>
      </w:tr>
      <w:tr>
        <w:tc>
          <w:tcPr>
            <w:tcW w:type="dxa" w:w="2880"/>
          </w:tcPr>
          <w:p>
            <w:r>
              <w:t>0.14473684</w:t>
            </w:r>
          </w:p>
        </w:tc>
        <w:tc>
          <w:tcPr>
            <w:tcW w:type="dxa" w:w="2880"/>
          </w:tcPr>
          <w:p>
            <w:r>
              <w:t>5.24466447</w:t>
            </w:r>
          </w:p>
        </w:tc>
        <w:tc>
          <w:tcPr>
            <w:tcW w:type="dxa" w:w="2880"/>
          </w:tcPr>
          <w:p>
            <w:r>
              <w:t>5.275</w:t>
            </w:r>
          </w:p>
        </w:tc>
      </w:tr>
      <w:tr>
        <w:tc>
          <w:tcPr>
            <w:tcW w:type="dxa" w:w="2880"/>
          </w:tcPr>
          <w:p>
            <w:r>
              <w:t>0.19210526</w:t>
            </w:r>
          </w:p>
        </w:tc>
        <w:tc>
          <w:tcPr>
            <w:tcW w:type="dxa" w:w="2880"/>
          </w:tcPr>
          <w:p>
            <w:r>
              <w:t>5.15687227</w:t>
            </w:r>
          </w:p>
        </w:tc>
        <w:tc>
          <w:tcPr>
            <w:tcW w:type="dxa" w:w="2880"/>
          </w:tcPr>
          <w:p>
            <w:r>
              <w:t>5.127</w:t>
            </w:r>
          </w:p>
        </w:tc>
      </w:tr>
      <w:tr>
        <w:tc>
          <w:tcPr>
            <w:tcW w:type="dxa" w:w="2880"/>
          </w:tcPr>
          <w:p>
            <w:r>
              <w:t>0.23947368</w:t>
            </w:r>
          </w:p>
        </w:tc>
        <w:tc>
          <w:tcPr>
            <w:tcW w:type="dxa" w:w="2880"/>
          </w:tcPr>
          <w:p>
            <w:r>
              <w:t>5.03968482</w:t>
            </w:r>
          </w:p>
        </w:tc>
        <w:tc>
          <w:tcPr>
            <w:tcW w:type="dxa" w:w="2880"/>
          </w:tcPr>
          <w:p>
            <w:r>
              <w:t>5.006</w:t>
            </w:r>
          </w:p>
        </w:tc>
      </w:tr>
      <w:tr>
        <w:tc>
          <w:tcPr>
            <w:tcW w:type="dxa" w:w="2880"/>
          </w:tcPr>
          <w:p>
            <w:r>
              <w:t>0.28684211</w:t>
            </w:r>
          </w:p>
        </w:tc>
        <w:tc>
          <w:tcPr>
            <w:tcW w:type="dxa" w:w="2880"/>
          </w:tcPr>
          <w:p>
            <w:r>
              <w:t>4.88857751</w:t>
            </w:r>
          </w:p>
        </w:tc>
        <w:tc>
          <w:tcPr>
            <w:tcW w:type="dxa" w:w="2880"/>
          </w:tcPr>
          <w:p>
            <w:r>
              <w:t>4.899</w:t>
            </w:r>
          </w:p>
        </w:tc>
      </w:tr>
      <w:tr>
        <w:tc>
          <w:tcPr>
            <w:tcW w:type="dxa" w:w="2880"/>
          </w:tcPr>
          <w:p>
            <w:r>
              <w:t>0.33421053</w:t>
            </w:r>
          </w:p>
        </w:tc>
        <w:tc>
          <w:tcPr>
            <w:tcW w:type="dxa" w:w="2880"/>
          </w:tcPr>
          <w:p>
            <w:r>
              <w:t>4.81362436</w:t>
            </w:r>
          </w:p>
        </w:tc>
        <w:tc>
          <w:tcPr>
            <w:tcW w:type="dxa" w:w="2880"/>
          </w:tcPr>
          <w:p>
            <w:r>
              <w:t>4.803</w:t>
            </w:r>
          </w:p>
        </w:tc>
      </w:tr>
      <w:tr>
        <w:tc>
          <w:tcPr>
            <w:tcW w:type="dxa" w:w="2880"/>
          </w:tcPr>
          <w:p>
            <w:r>
              <w:t>0.38157895</w:t>
            </w:r>
          </w:p>
        </w:tc>
        <w:tc>
          <w:tcPr>
            <w:tcW w:type="dxa" w:w="2880"/>
          </w:tcPr>
          <w:p>
            <w:r>
              <w:t>4.71364372</w:t>
            </w:r>
          </w:p>
        </w:tc>
        <w:tc>
          <w:tcPr>
            <w:tcW w:type="dxa" w:w="2880"/>
          </w:tcPr>
          <w:p>
            <w:r>
              <w:t>4.714</w:t>
            </w:r>
          </w:p>
        </w:tc>
      </w:tr>
      <w:tr>
        <w:tc>
          <w:tcPr>
            <w:tcW w:type="dxa" w:w="2880"/>
          </w:tcPr>
          <w:p>
            <w:r>
              <w:t>0.42894737</w:t>
            </w:r>
          </w:p>
        </w:tc>
        <w:tc>
          <w:tcPr>
            <w:tcW w:type="dxa" w:w="2880"/>
          </w:tcPr>
          <w:p>
            <w:r>
              <w:t>4.60667985</w:t>
            </w:r>
          </w:p>
        </w:tc>
        <w:tc>
          <w:tcPr>
            <w:tcW w:type="dxa" w:w="2880"/>
          </w:tcPr>
          <w:p>
            <w:r>
              <w:t>4.628</w:t>
            </w:r>
          </w:p>
        </w:tc>
      </w:tr>
      <w:tr>
        <w:tc>
          <w:tcPr>
            <w:tcW w:type="dxa" w:w="2880"/>
          </w:tcPr>
          <w:p>
            <w:r>
              <w:t>0.47631579</w:t>
            </w:r>
          </w:p>
        </w:tc>
        <w:tc>
          <w:tcPr>
            <w:tcW w:type="dxa" w:w="2880"/>
          </w:tcPr>
          <w:p>
            <w:r>
              <w:t>4.5698058</w:t>
            </w:r>
          </w:p>
        </w:tc>
        <w:tc>
          <w:tcPr>
            <w:tcW w:type="dxa" w:w="2880"/>
          </w:tcPr>
          <w:p>
            <w:r>
              <w:t>4.545</w:t>
            </w:r>
          </w:p>
        </w:tc>
      </w:tr>
      <w:tr>
        <w:tc>
          <w:tcPr>
            <w:tcW w:type="dxa" w:w="2880"/>
          </w:tcPr>
          <w:p>
            <w:r>
              <w:t>0.52368421</w:t>
            </w:r>
          </w:p>
        </w:tc>
        <w:tc>
          <w:tcPr>
            <w:tcW w:type="dxa" w:w="2880"/>
          </w:tcPr>
          <w:p>
            <w:r>
              <w:t>4.4815242</w:t>
            </w:r>
          </w:p>
        </w:tc>
        <w:tc>
          <w:tcPr>
            <w:tcW w:type="dxa" w:w="2880"/>
          </w:tcPr>
          <w:p>
            <w:r>
              <w:t>4.463</w:t>
            </w:r>
          </w:p>
        </w:tc>
      </w:tr>
      <w:tr>
        <w:tc>
          <w:tcPr>
            <w:tcW w:type="dxa" w:w="2880"/>
          </w:tcPr>
          <w:p>
            <w:r>
              <w:t>0.57105263</w:t>
            </w:r>
          </w:p>
        </w:tc>
        <w:tc>
          <w:tcPr>
            <w:tcW w:type="dxa" w:w="2880"/>
          </w:tcPr>
          <w:p>
            <w:r>
              <w:t>4.39688721</w:t>
            </w:r>
          </w:p>
        </w:tc>
        <w:tc>
          <w:tcPr>
            <w:tcW w:type="dxa" w:w="2880"/>
          </w:tcPr>
          <w:p>
            <w:r>
              <w:t>4.38</w:t>
            </w:r>
          </w:p>
        </w:tc>
      </w:tr>
      <w:tr>
        <w:tc>
          <w:tcPr>
            <w:tcW w:type="dxa" w:w="2880"/>
          </w:tcPr>
          <w:p>
            <w:r>
              <w:t>0.61842105</w:t>
            </w:r>
          </w:p>
        </w:tc>
        <w:tc>
          <w:tcPr>
            <w:tcW w:type="dxa" w:w="2880"/>
          </w:tcPr>
          <w:p>
            <w:r>
              <w:t>4.31896717</w:t>
            </w:r>
          </w:p>
        </w:tc>
        <w:tc>
          <w:tcPr>
            <w:tcW w:type="dxa" w:w="2880"/>
          </w:tcPr>
          <w:p>
            <w:r>
              <w:t>4.295</w:t>
            </w:r>
          </w:p>
        </w:tc>
      </w:tr>
      <w:tr>
        <w:tc>
          <w:tcPr>
            <w:tcW w:type="dxa" w:w="2880"/>
          </w:tcPr>
          <w:p>
            <w:r>
              <w:t>0.66578947</w:t>
            </w:r>
          </w:p>
        </w:tc>
        <w:tc>
          <w:tcPr>
            <w:tcW w:type="dxa" w:w="2880"/>
          </w:tcPr>
          <w:p>
            <w:r>
              <w:t>4.19782697</w:t>
            </w:r>
          </w:p>
        </w:tc>
        <w:tc>
          <w:tcPr>
            <w:tcW w:type="dxa" w:w="2880"/>
          </w:tcPr>
          <w:p>
            <w:r>
              <w:t>4.206</w:t>
            </w:r>
          </w:p>
        </w:tc>
      </w:tr>
      <w:tr>
        <w:tc>
          <w:tcPr>
            <w:tcW w:type="dxa" w:w="2880"/>
          </w:tcPr>
          <w:p>
            <w:r>
              <w:t>0.71315789</w:t>
            </w:r>
          </w:p>
        </w:tc>
        <w:tc>
          <w:tcPr>
            <w:tcW w:type="dxa" w:w="2880"/>
          </w:tcPr>
          <w:p>
            <w:r>
              <w:t>4.12576281</w:t>
            </w:r>
          </w:p>
        </w:tc>
        <w:tc>
          <w:tcPr>
            <w:tcW w:type="dxa" w:w="2880"/>
          </w:tcPr>
          <w:p>
            <w:r>
              <w:t>4.111</w:t>
            </w:r>
          </w:p>
        </w:tc>
      </w:tr>
      <w:tr>
        <w:tc>
          <w:tcPr>
            <w:tcW w:type="dxa" w:w="2880"/>
          </w:tcPr>
          <w:p>
            <w:r>
              <w:t>0.76052632</w:t>
            </w:r>
          </w:p>
        </w:tc>
        <w:tc>
          <w:tcPr>
            <w:tcW w:type="dxa" w:w="2880"/>
          </w:tcPr>
          <w:p>
            <w:r>
              <w:t>3.98984765</w:t>
            </w:r>
          </w:p>
        </w:tc>
        <w:tc>
          <w:tcPr>
            <w:tcW w:type="dxa" w:w="2880"/>
          </w:tcPr>
          <w:p>
            <w:r>
              <w:t>4.006</w:t>
            </w:r>
          </w:p>
        </w:tc>
      </w:tr>
      <w:tr>
        <w:tc>
          <w:tcPr>
            <w:tcW w:type="dxa" w:w="2880"/>
          </w:tcPr>
          <w:p>
            <w:r>
              <w:t>0.80789474</w:t>
            </w:r>
          </w:p>
        </w:tc>
        <w:tc>
          <w:tcPr>
            <w:tcW w:type="dxa" w:w="2880"/>
          </w:tcPr>
          <w:p>
            <w:r>
              <w:t>3.87687616</w:t>
            </w:r>
          </w:p>
        </w:tc>
        <w:tc>
          <w:tcPr>
            <w:tcW w:type="dxa" w:w="2880"/>
          </w:tcPr>
          <w:p>
            <w:r>
              <w:t>3.887</w:t>
            </w:r>
          </w:p>
        </w:tc>
      </w:tr>
      <w:tr>
        <w:tc>
          <w:tcPr>
            <w:tcW w:type="dxa" w:w="2880"/>
          </w:tcPr>
          <w:p>
            <w:r>
              <w:t>0.85526316</w:t>
            </w:r>
          </w:p>
        </w:tc>
        <w:tc>
          <w:tcPr>
            <w:tcW w:type="dxa" w:w="2880"/>
          </w:tcPr>
          <w:p>
            <w:r>
              <w:t>3.71693114</w:t>
            </w:r>
          </w:p>
        </w:tc>
        <w:tc>
          <w:tcPr>
            <w:tcW w:type="dxa" w:w="2880"/>
          </w:tcPr>
          <w:p>
            <w:r>
              <w:t>3.744</w:t>
            </w:r>
          </w:p>
        </w:tc>
      </w:tr>
      <w:tr>
        <w:tc>
          <w:tcPr>
            <w:tcW w:type="dxa" w:w="2880"/>
          </w:tcPr>
          <w:p>
            <w:r>
              <w:t>0.90263158</w:t>
            </w:r>
          </w:p>
        </w:tc>
        <w:tc>
          <w:tcPr>
            <w:tcW w:type="dxa" w:w="2880"/>
          </w:tcPr>
          <w:p>
            <w:r>
              <w:t>3.52835086</w:t>
            </w:r>
          </w:p>
        </w:tc>
        <w:tc>
          <w:tcPr>
            <w:tcW w:type="dxa" w:w="2880"/>
          </w:tcPr>
          <w:p>
            <w:r>
              <w:t>3.563</w:t>
            </w:r>
          </w:p>
        </w:tc>
      </w:tr>
      <w:tr>
        <w:tc>
          <w:tcPr>
            <w:tcW w:type="dxa" w:w="2880"/>
          </w:tcPr>
          <w:p>
            <w:r>
              <w:t>0.95</w:t>
            </w:r>
          </w:p>
        </w:tc>
        <w:tc>
          <w:tcPr>
            <w:tcW w:type="dxa" w:w="2880"/>
          </w:tcPr>
          <w:p>
            <w:r>
              <w:t>3.27519676</w:t>
            </w:r>
          </w:p>
        </w:tc>
        <w:tc>
          <w:tcPr>
            <w:tcW w:type="dxa" w:w="2880"/>
          </w:tcPr>
          <w:p>
            <w:r>
              <w:t>3.307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